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0433039" name="019e1b58-7dcd-73bc-a93d-b0137b8dcb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459536" name="019e1b58-7dcd-73bc-a93d-b0137b8dcb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74855010" name="019e1b5c-0b45-7832-a859-5747e7af4f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27533" name="019e1b5c-0b45-7832-a859-5747e7af4fc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lose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8983227" name="019e1b60-1ccb-7744-ac9c-e8f4275f8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9070278" name="019e1b60-1ccb-7744-ac9c-e8f4275f870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lose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6989772" name="019e1b61-710a-79b7-8cfb-e59f39e29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6270134" name="019e1b61-710a-79b7-8cfb-e59f39e29ca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4651991" name="019e1b62-7c04-7bae-8b45-01475b9e2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6275630" name="019e1b62-7c04-7bae-8b45-01475b9e22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09952" name="019e1b67-549a-726a-b848-fe28899dd5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2894514" name="019e1b67-549a-726a-b848-fe28899dd5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4556221" name="019e1b6b-ade7-78bb-84df-d1a9a85281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4903638" name="019e1b6b-ade7-78bb-84df-d1a9a852819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60437229" name="019e1b70-cefe-7bcc-a1b7-ac82bd3a91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0380643" name="019e1b70-cefe-7bcc-a1b7-ac82bd3a912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2356018" name="019e1b81-15d9-79a8-9482-cf61bcb858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6456973" name="019e1b81-15d9-79a8-9482-cf61bcb8580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5417491" name="019e1b68-afd9-75e0-a64f-a3e02515ec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3279989" name="019e1b68-afd9-75e0-a64f-a3e02515ec4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3323539" name="019e1b6c-d56e-7aa0-964a-9ccb18a2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0299907" name="019e1b6c-d56e-7aa0-964a-9ccb18a2b99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724726" name="019e1b74-7c34-76ca-a13b-b5c2051721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7537813" name="019e1b74-7c34-76ca-a13b-b5c2051721c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0612381" name="019e1b78-ffc2-77ec-bd0b-8a9244d82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711821" name="019e1b78-ffc2-77ec-bd0b-8a9244d82d9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Specksteinofen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8390174" name="019e1b7a-7250-7fc7-a321-ebd34d2da1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94528" name="019e1b7a-7250-7fc7-a321-ebd34d2da1b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Brandschutzplatten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4545240" name="019e1b7d-efeb-7fb0-b89e-8deb413717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020613" name="019e1b7d-efeb-7fb0-b89e-8deb413717b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